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5493672" name="019da9c7-6028-7d5b-b50e-3b37bfd370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31275" name="019da9c7-6028-7d5b-b50e-3b37bfd370b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1528099" name="019da9c7-7a9b-7b85-b02c-36a8b3e540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9790204" name="019da9c7-7a9b-7b85-b02c-36a8b3e5406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7644639" name="019da9f4-50df-729e-a07c-97b28ef9a1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2410129" name="019da9f4-50df-729e-a07c-97b28ef9a1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0696761" name="019da9f4-868a-7a2d-abd9-751df99935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0312667" name="019da9f4-868a-7a2d-abd9-751df99935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/ 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5750912" name="019da9fb-f4f0-7512-bedf-f4d0b4452c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310482" name="019da9fb-f4f0-7512-bedf-f4d0b4452c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2663432" name="019da9fc-0d38-7acb-9444-2464c777db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0732771" name="019da9fc-0d38-7acb-9444-2464c777dbb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9920220" name="019da9ff-3359-7182-a043-19892f4f75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6234924" name="019da9ff-3359-7182-a043-19892f4f75f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6000280" name="019da9ff-7f28-7200-895b-ae0e63b620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7051891" name="019da9ff-7f28-7200-895b-ae0e63b620a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Dachzimmer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/ 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889384" name="019daa0a-9c72-756a-96ac-a20101bfeb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746738" name="019daa0a-9c72-756a-96ac-a20101bfeb3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1961627" name="019daa0a-b210-71a5-9ecf-07f15a0106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2666047" name="019daa0a-b210-71a5-9ecf-07f15a01069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EFH.Läufebachweg 7 Läufebachweg 7, 8047 Zürich</w:t>
          </w:r>
        </w:p>
        <w:p>
          <w:pPr>
            <w:spacing w:before="0" w:after="0"/>
          </w:pPr>
          <w:r>
            <w:t>803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